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824" w14:textId="77777777" w:rsidR="00B31C3F" w:rsidRDefault="008920E4">
      <w:pPr>
        <w:spacing w:after="160"/>
        <w:jc w:val="center"/>
      </w:pPr>
      <w:proofErr w:type="spellStart"/>
      <w:r>
        <w:rPr>
          <w:b/>
          <w:color w:val="1D4ED8"/>
          <w:sz w:val="36"/>
        </w:rPr>
        <w:t>การบ้าน</w:t>
      </w:r>
      <w:proofErr w:type="spellEnd"/>
      <w:r>
        <w:rPr>
          <w:b/>
          <w:color w:val="1D4ED8"/>
          <w:sz w:val="36"/>
        </w:rPr>
        <w:t xml:space="preserve"> #7: </w:t>
      </w:r>
      <w:proofErr w:type="spellStart"/>
      <w:r>
        <w:rPr>
          <w:b/>
          <w:color w:val="1D4ED8"/>
          <w:sz w:val="36"/>
        </w:rPr>
        <w:t>การตั้งค่า</w:t>
      </w:r>
      <w:proofErr w:type="spellEnd"/>
      <w:r>
        <w:rPr>
          <w:b/>
          <w:color w:val="1D4ED8"/>
          <w:sz w:val="36"/>
        </w:rPr>
        <w:t xml:space="preserve"> IIS </w:t>
      </w:r>
      <w:proofErr w:type="spellStart"/>
      <w:r>
        <w:rPr>
          <w:b/>
          <w:color w:val="1D4ED8"/>
          <w:sz w:val="36"/>
        </w:rPr>
        <w:t>และพัฒนาเว็บเบื้องต้น</w:t>
      </w:r>
      <w:proofErr w:type="spellEnd"/>
    </w:p>
    <w:p w14:paraId="55FACF57" w14:textId="77777777" w:rsidR="00B31C3F" w:rsidRDefault="008920E4">
      <w:pPr>
        <w:spacing w:after="80"/>
      </w:pPr>
      <w:r>
        <w:rPr>
          <w:b/>
          <w:color w:val="111827"/>
          <w:sz w:val="26"/>
        </w:rPr>
        <w:t>=== Student Info ===</w:t>
      </w:r>
    </w:p>
    <w:p w14:paraId="11F116D3" w14:textId="0C3FAF33" w:rsidR="00B31C3F" w:rsidRPr="00F67519" w:rsidRDefault="008920E4">
      <w:pPr>
        <w:spacing w:after="80"/>
        <w:rPr>
          <w:rFonts w:asciiTheme="minorBidi" w:hAnsiTheme="minorBidi"/>
          <w:sz w:val="28"/>
          <w:szCs w:val="28"/>
          <w:cs/>
          <w:lang w:bidi="th-TH"/>
        </w:rPr>
      </w:pPr>
      <w:r>
        <w:t xml:space="preserve">Name: </w:t>
      </w:r>
      <w:r w:rsidR="00F67519" w:rsidRPr="00F67519">
        <w:rPr>
          <w:rFonts w:asciiTheme="minorBidi" w:hAnsiTheme="minorBidi"/>
          <w:sz w:val="28"/>
          <w:szCs w:val="28"/>
          <w:cs/>
          <w:lang w:bidi="th-TH"/>
        </w:rPr>
        <w:t>นฤชิต บุญยัง</w:t>
      </w:r>
    </w:p>
    <w:p w14:paraId="69054470" w14:textId="0E1BEA44" w:rsidR="00B31C3F" w:rsidRDefault="008920E4">
      <w:pPr>
        <w:spacing w:after="240"/>
        <w:rPr>
          <w:lang w:bidi="th-TH"/>
        </w:rPr>
      </w:pPr>
      <w:r>
        <w:t xml:space="preserve">Student ID: </w:t>
      </w:r>
      <w:r w:rsidR="00F67519" w:rsidRPr="00F67519">
        <w:rPr>
          <w:rFonts w:hint="cs"/>
          <w:sz w:val="32"/>
          <w:szCs w:val="32"/>
          <w:cs/>
          <w:lang w:bidi="th-TH"/>
        </w:rPr>
        <w:t>6810301012</w:t>
      </w:r>
    </w:p>
    <w:p w14:paraId="0A1F67D7" w14:textId="77777777" w:rsidR="00B31C3F" w:rsidRDefault="008920E4">
      <w:pPr>
        <w:spacing w:after="80"/>
      </w:pPr>
      <w:r>
        <w:rPr>
          <w:b/>
          <w:color w:val="111827"/>
          <w:sz w:val="26"/>
        </w:rPr>
        <w:t>=== IIS Website 1 (Port 8080) ===</w:t>
      </w:r>
    </w:p>
    <w:p w14:paraId="71DF4CD6" w14:textId="77777777" w:rsidR="00B31C3F" w:rsidRDefault="008920E4">
      <w:pPr>
        <w:spacing w:after="80"/>
      </w:pPr>
      <w:r>
        <w:rPr>
          <w:b/>
        </w:rPr>
        <w:t>URL:</w:t>
      </w:r>
    </w:p>
    <w:p w14:paraId="1E93B49E" w14:textId="77777777" w:rsidR="00B31C3F" w:rsidRDefault="008920E4">
      <w:pPr>
        <w:spacing w:after="160"/>
      </w:pPr>
      <w:r>
        <w:t>http://localhost:8080</w:t>
      </w:r>
    </w:p>
    <w:p w14:paraId="2384C314" w14:textId="77777777" w:rsidR="00B31C3F" w:rsidRDefault="008920E4">
      <w:pPr>
        <w:spacing w:after="80"/>
      </w:pPr>
      <w:r>
        <w:rPr>
          <w:b/>
        </w:rPr>
        <w:t>Description:</w:t>
      </w:r>
    </w:p>
    <w:p w14:paraId="373C9A27" w14:textId="77777777" w:rsidR="00B31C3F" w:rsidRDefault="008920E4">
      <w:pPr>
        <w:spacing w:after="40"/>
      </w:pPr>
      <w:proofErr w:type="spellStart"/>
      <w:r>
        <w:t>เว็บไซต์นี้เป็นหน้าแนะนำตัวของผู้จัดทำ</w:t>
      </w:r>
      <w:proofErr w:type="spellEnd"/>
      <w:r>
        <w:t xml:space="preserve"> </w:t>
      </w:r>
      <w:proofErr w:type="spellStart"/>
      <w:r>
        <w:t>โดยแสดงข้อมูลพื้นฐาน</w:t>
      </w:r>
      <w:proofErr w:type="spellEnd"/>
      <w:r>
        <w:t xml:space="preserve"> </w:t>
      </w:r>
      <w:proofErr w:type="spellStart"/>
      <w:r>
        <w:t>เช่น</w:t>
      </w:r>
      <w:proofErr w:type="spellEnd"/>
      <w:r>
        <w:t xml:space="preserve"> </w:t>
      </w:r>
      <w:proofErr w:type="spellStart"/>
      <w:r>
        <w:t>ชื่อ</w:t>
      </w:r>
      <w:proofErr w:type="spellEnd"/>
      <w:r>
        <w:t xml:space="preserve"> </w:t>
      </w:r>
      <w:proofErr w:type="spellStart"/>
      <w:r>
        <w:t>รหัสนักศึกษา</w:t>
      </w:r>
      <w:proofErr w:type="spellEnd"/>
      <w:r>
        <w:t xml:space="preserve"> </w:t>
      </w:r>
      <w:proofErr w:type="spellStart"/>
      <w:r>
        <w:t>สาขา</w:t>
      </w:r>
      <w:proofErr w:type="spellEnd"/>
      <w:r>
        <w:t xml:space="preserve"> </w:t>
      </w:r>
      <w:proofErr w:type="spellStart"/>
      <w:r>
        <w:t>และสถาบัน</w:t>
      </w:r>
      <w:proofErr w:type="spellEnd"/>
    </w:p>
    <w:p w14:paraId="03EDD4EE" w14:textId="77777777" w:rsidR="00153E93" w:rsidRDefault="008920E4" w:rsidP="00153E93">
      <w:pPr>
        <w:spacing w:after="40"/>
      </w:pPr>
      <w:proofErr w:type="spellStart"/>
      <w:r>
        <w:t>หน้าเว็บถูกสร้างด้วย</w:t>
      </w:r>
      <w:proofErr w:type="spellEnd"/>
      <w:r>
        <w:t xml:space="preserve"> HTML </w:t>
      </w:r>
      <w:proofErr w:type="spellStart"/>
      <w:r>
        <w:t>และใช้</w:t>
      </w:r>
      <w:proofErr w:type="spellEnd"/>
      <w:r>
        <w:t xml:space="preserve"> CSS </w:t>
      </w:r>
      <w:proofErr w:type="spellStart"/>
      <w:r>
        <w:t>ภายนอกเพื่อจัดรูปแบบให้ดูเป็นระเบียบ</w:t>
      </w:r>
      <w:proofErr w:type="spellEnd"/>
      <w:r>
        <w:t xml:space="preserve"> </w:t>
      </w:r>
      <w:proofErr w:type="spellStart"/>
      <w:r>
        <w:t>อ่านง่าย</w:t>
      </w:r>
      <w:proofErr w:type="spellEnd"/>
      <w:r>
        <w:t xml:space="preserve"> </w:t>
      </w:r>
      <w:proofErr w:type="spellStart"/>
      <w:r>
        <w:t>และมีรูปประกอบในหน้าโปรไฟล์</w:t>
      </w:r>
      <w:proofErr w:type="spellEnd"/>
    </w:p>
    <w:p w14:paraId="77DAF8B7" w14:textId="697D3882" w:rsidR="00B31C3F" w:rsidRDefault="008920E4" w:rsidP="00153E93">
      <w:pPr>
        <w:spacing w:after="40"/>
      </w:pPr>
      <w:r>
        <w:rPr>
          <w:b/>
          <w:color w:val="1D4ED8"/>
        </w:rPr>
        <w:t>HTML Code: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32"/>
      </w:tblGrid>
      <w:tr w:rsidR="00B31C3F" w14:paraId="122FF11E" w14:textId="77777777">
        <w:trPr>
          <w:jc w:val="center"/>
        </w:trPr>
        <w:tc>
          <w:tcPr>
            <w:tcW w:w="10652" w:type="dxa"/>
            <w:tcBorders>
              <w:top w:val="single" w:sz="8" w:space="0" w:color="D1D5DB"/>
              <w:left w:val="single" w:sz="8" w:space="0" w:color="D1D5DB"/>
              <w:bottom w:val="single" w:sz="8" w:space="0" w:color="D1D5DB"/>
              <w:right w:val="single" w:sz="8" w:space="0" w:color="D1D5DB"/>
            </w:tcBorders>
            <w:shd w:val="clear" w:color="auto" w:fill="F8FAFC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22E3E90" w14:textId="3AEA68CE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&lt;!DOCTYPE html&gt;</w:t>
            </w:r>
          </w:p>
          <w:p w14:paraId="0322FD5F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&lt;html lang="</w:t>
            </w:r>
            <w:proofErr w:type="spellStart"/>
            <w:r>
              <w:rPr>
                <w:rFonts w:ascii="Consolas" w:eastAsia="Consolas" w:hAnsi="Consolas"/>
                <w:sz w:val="16"/>
              </w:rPr>
              <w:t>th</w:t>
            </w:r>
            <w:proofErr w:type="spellEnd"/>
            <w:r>
              <w:rPr>
                <w:rFonts w:ascii="Consolas" w:eastAsia="Consolas" w:hAnsi="Consolas"/>
                <w:sz w:val="16"/>
              </w:rPr>
              <w:t>"&gt;</w:t>
            </w:r>
          </w:p>
          <w:p w14:paraId="705EDDEE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&lt;head&gt;</w:t>
            </w:r>
          </w:p>
          <w:p w14:paraId="0274EB0E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&lt;meta charset="UTF-8"&gt;</w:t>
            </w:r>
          </w:p>
          <w:p w14:paraId="5A6A1861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&lt;meta name="viewport" content="width=device-width, initial-scale=1.0"&gt;</w:t>
            </w:r>
          </w:p>
          <w:p w14:paraId="33362618" w14:textId="55808A7B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&lt;title&gt;My Profile&lt;/title&gt;</w:t>
            </w:r>
          </w:p>
          <w:p w14:paraId="3F6043EE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&lt;link </w:t>
            </w:r>
            <w:proofErr w:type="spellStart"/>
            <w:r>
              <w:rPr>
                <w:rFonts w:ascii="Consolas" w:eastAsia="Consolas" w:hAnsi="Consolas"/>
                <w:sz w:val="16"/>
              </w:rPr>
              <w:t>rel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="stylesheet" </w:t>
            </w:r>
            <w:proofErr w:type="spellStart"/>
            <w:r>
              <w:rPr>
                <w:rFonts w:ascii="Consolas" w:eastAsia="Consolas" w:hAnsi="Consolas"/>
                <w:sz w:val="16"/>
              </w:rPr>
              <w:t>href</w:t>
            </w:r>
            <w:proofErr w:type="spellEnd"/>
            <w:r>
              <w:rPr>
                <w:rFonts w:ascii="Consolas" w:eastAsia="Consolas" w:hAnsi="Consolas"/>
                <w:sz w:val="16"/>
              </w:rPr>
              <w:t>="style.css"&gt;</w:t>
            </w:r>
          </w:p>
          <w:p w14:paraId="6B1AD9C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&lt;/head&gt;</w:t>
            </w:r>
          </w:p>
          <w:p w14:paraId="00226D3C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&lt;body&gt;</w:t>
            </w:r>
          </w:p>
          <w:p w14:paraId="43C54FAB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&lt;div class="profile-card"&gt;</w:t>
            </w:r>
          </w:p>
          <w:p w14:paraId="038E27CC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&lt;</w:t>
            </w:r>
            <w:proofErr w:type="spellStart"/>
            <w:r>
              <w:rPr>
                <w:rFonts w:ascii="Consolas" w:eastAsia="Consolas" w:hAnsi="Consolas"/>
                <w:sz w:val="16"/>
              </w:rPr>
              <w:t>img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eastAsia="Consolas" w:hAnsi="Consolas"/>
                <w:sz w:val="16"/>
              </w:rPr>
              <w:t>src</w:t>
            </w:r>
            <w:proofErr w:type="spellEnd"/>
            <w:r>
              <w:rPr>
                <w:rFonts w:ascii="Consolas" w:eastAsia="Consolas" w:hAnsi="Consolas"/>
                <w:sz w:val="16"/>
              </w:rPr>
              <w:t>="profile.jpg" alt="Profile Picture" class="profile-image"&gt;</w:t>
            </w:r>
          </w:p>
          <w:p w14:paraId="7F996258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3A5ED4B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&lt;h1&gt;My Profile&lt;/h1&gt;</w:t>
            </w:r>
          </w:p>
          <w:p w14:paraId="6314196B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&lt;p class="subtitle"&gt;</w:t>
            </w:r>
            <w:proofErr w:type="spellStart"/>
            <w:r>
              <w:rPr>
                <w:rFonts w:ascii="Consolas" w:eastAsia="Consolas" w:hAnsi="Consolas"/>
                <w:sz w:val="16"/>
              </w:rPr>
              <w:t>เว็บไซต์แนะนำตัวสำหรับการบ้าน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 IIS&lt;/p&gt;</w:t>
            </w:r>
          </w:p>
          <w:p w14:paraId="15201802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0B45BB0E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&lt;div class="info-box"&gt;</w:t>
            </w:r>
          </w:p>
          <w:p w14:paraId="0D25AFA7" w14:textId="3872AA7A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&lt;p&gt;&lt;strong&gt;</w:t>
            </w:r>
            <w:proofErr w:type="spellStart"/>
            <w:r>
              <w:rPr>
                <w:rFonts w:ascii="Consolas" w:eastAsia="Consolas" w:hAnsi="Consolas"/>
                <w:sz w:val="16"/>
              </w:rPr>
              <w:t>ชื่อ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:&lt;/strong&gt; </w:t>
            </w:r>
            <w:r w:rsidR="009B06AA" w:rsidRPr="009B06AA">
              <w:rPr>
                <w:rFonts w:ascii="Consolas" w:eastAsia="Consolas" w:hAnsi="Consolas" w:hint="cs"/>
                <w:sz w:val="8"/>
                <w:szCs w:val="16"/>
                <w:cs/>
                <w:lang w:bidi="th-TH"/>
              </w:rPr>
              <w:t>นฤชิต บุญยัง</w:t>
            </w:r>
            <w:r>
              <w:rPr>
                <w:rFonts w:ascii="Consolas" w:eastAsia="Consolas" w:hAnsi="Consolas"/>
                <w:sz w:val="16"/>
              </w:rPr>
              <w:t>&lt;/p&gt;</w:t>
            </w:r>
          </w:p>
          <w:p w14:paraId="79D0498B" w14:textId="1232EF5B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&lt;p&gt;&lt;strong&gt;</w:t>
            </w:r>
            <w:proofErr w:type="spellStart"/>
            <w:r>
              <w:rPr>
                <w:rFonts w:ascii="Consolas" w:eastAsia="Consolas" w:hAnsi="Consolas"/>
                <w:sz w:val="16"/>
              </w:rPr>
              <w:t>รหัสนักศึกษา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:&lt;/strong&gt; </w:t>
            </w:r>
            <w:r w:rsidR="009B06AA" w:rsidRPr="009B06AA">
              <w:rPr>
                <w:rFonts w:ascii="Consolas" w:eastAsia="Consolas" w:hAnsi="Consolas"/>
                <w:sz w:val="14"/>
                <w:szCs w:val="21"/>
              </w:rPr>
              <w:t>6810301012</w:t>
            </w:r>
            <w:r>
              <w:rPr>
                <w:rFonts w:ascii="Consolas" w:eastAsia="Consolas" w:hAnsi="Consolas"/>
                <w:sz w:val="16"/>
              </w:rPr>
              <w:t>&lt;/p&gt;</w:t>
            </w:r>
          </w:p>
          <w:p w14:paraId="46A25C52" w14:textId="00711350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&lt;p&gt;&lt;strong&gt;</w:t>
            </w:r>
            <w:proofErr w:type="spellStart"/>
            <w:r>
              <w:rPr>
                <w:rFonts w:ascii="Consolas" w:eastAsia="Consolas" w:hAnsi="Consolas"/>
                <w:sz w:val="16"/>
              </w:rPr>
              <w:t>สาขา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:&lt;/strong&gt; </w:t>
            </w:r>
            <w:r w:rsidR="009B06AA" w:rsidRPr="009B06AA">
              <w:rPr>
                <w:rFonts w:ascii="Consolas" w:eastAsia="Consolas" w:hAnsi="Consolas" w:hint="cs"/>
                <w:sz w:val="8"/>
                <w:szCs w:val="16"/>
                <w:cs/>
                <w:lang w:bidi="th-TH"/>
              </w:rPr>
              <w:t>วิศวกรรมคอมพิวเตอร์</w:t>
            </w:r>
            <w:r>
              <w:rPr>
                <w:rFonts w:ascii="Consolas" w:eastAsia="Consolas" w:hAnsi="Consolas"/>
                <w:sz w:val="16"/>
              </w:rPr>
              <w:t>&lt;/p&gt;</w:t>
            </w:r>
          </w:p>
          <w:p w14:paraId="5DBC9552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&lt;p&gt;&lt;strong&gt;</w:t>
            </w:r>
            <w:proofErr w:type="spellStart"/>
            <w:r>
              <w:rPr>
                <w:rFonts w:ascii="Consolas" w:eastAsia="Consolas" w:hAnsi="Consolas"/>
                <w:sz w:val="16"/>
              </w:rPr>
              <w:t>สถาบัน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:&lt;/strong&gt; </w:t>
            </w:r>
            <w:proofErr w:type="spellStart"/>
            <w:r>
              <w:rPr>
                <w:rFonts w:ascii="Consolas" w:eastAsia="Consolas" w:hAnsi="Consolas"/>
                <w:sz w:val="16"/>
              </w:rPr>
              <w:t>สถาบันเทคโนโลยีจิตรลดา</w:t>
            </w:r>
            <w:proofErr w:type="spellEnd"/>
            <w:r>
              <w:rPr>
                <w:rFonts w:ascii="Consolas" w:eastAsia="Consolas" w:hAnsi="Consolas"/>
                <w:sz w:val="16"/>
              </w:rPr>
              <w:t>&lt;/p&gt;</w:t>
            </w:r>
          </w:p>
          <w:p w14:paraId="26B95B55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&lt;/div&gt;</w:t>
            </w:r>
          </w:p>
          <w:p w14:paraId="5F714AB8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&lt;/div&gt;</w:t>
            </w:r>
          </w:p>
          <w:p w14:paraId="184C5F3F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&lt;/body&gt;</w:t>
            </w:r>
          </w:p>
          <w:p w14:paraId="44EEA4AA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&lt;/html&gt;</w:t>
            </w:r>
          </w:p>
        </w:tc>
      </w:tr>
    </w:tbl>
    <w:p w14:paraId="63461DC5" w14:textId="77777777" w:rsidR="00401B09" w:rsidRDefault="00401B09">
      <w:pPr>
        <w:spacing w:after="80"/>
        <w:rPr>
          <w:b/>
          <w:color w:val="1D4ED8"/>
        </w:rPr>
      </w:pPr>
    </w:p>
    <w:p w14:paraId="7882E11D" w14:textId="09BAEDEC" w:rsidR="00B31C3F" w:rsidRDefault="008920E4">
      <w:pPr>
        <w:spacing w:after="80"/>
      </w:pPr>
      <w:r>
        <w:rPr>
          <w:b/>
          <w:color w:val="1D4ED8"/>
        </w:rPr>
        <w:t>CSS Code: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32"/>
      </w:tblGrid>
      <w:tr w:rsidR="00B31C3F" w14:paraId="67E9D3C0" w14:textId="77777777">
        <w:trPr>
          <w:jc w:val="center"/>
        </w:trPr>
        <w:tc>
          <w:tcPr>
            <w:tcW w:w="10652" w:type="dxa"/>
            <w:tcBorders>
              <w:top w:val="single" w:sz="8" w:space="0" w:color="D1D5DB"/>
              <w:left w:val="single" w:sz="8" w:space="0" w:color="D1D5DB"/>
              <w:bottom w:val="single" w:sz="8" w:space="0" w:color="D1D5DB"/>
              <w:right w:val="single" w:sz="8" w:space="0" w:color="D1D5DB"/>
            </w:tcBorders>
            <w:shd w:val="clear" w:color="auto" w:fill="F8FAFC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50031357" w14:textId="77777777" w:rsidR="00B31C3F" w:rsidRDefault="00B31C3F"/>
          <w:p w14:paraId="2109C98C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body {</w:t>
            </w:r>
          </w:p>
          <w:p w14:paraId="0F85CAA4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margin: 0;</w:t>
            </w:r>
          </w:p>
          <w:p w14:paraId="1ABBB3B2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padding: 0;</w:t>
            </w:r>
          </w:p>
          <w:p w14:paraId="2DE97D65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font-family: Arial, Tahoma, sans-serif;</w:t>
            </w:r>
          </w:p>
          <w:p w14:paraId="717C5B56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background: linear-</w:t>
            </w:r>
            <w:proofErr w:type="gramStart"/>
            <w:r>
              <w:rPr>
                <w:rFonts w:ascii="Consolas" w:eastAsia="Consolas" w:hAnsi="Consolas"/>
                <w:sz w:val="16"/>
              </w:rPr>
              <w:t>gradient(</w:t>
            </w:r>
            <w:proofErr w:type="gramEnd"/>
            <w:r>
              <w:rPr>
                <w:rFonts w:ascii="Consolas" w:eastAsia="Consolas" w:hAnsi="Consolas"/>
                <w:sz w:val="16"/>
              </w:rPr>
              <w:t>135deg, #dbeafe, #eff6ff);</w:t>
            </w:r>
          </w:p>
          <w:p w14:paraId="4AC8F5AB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</w:t>
            </w:r>
            <w:proofErr w:type="gramStart"/>
            <w:r>
              <w:rPr>
                <w:rFonts w:ascii="Consolas" w:eastAsia="Consolas" w:hAnsi="Consolas"/>
                <w:sz w:val="16"/>
              </w:rPr>
              <w:t>color: #</w:t>
            </w:r>
            <w:proofErr w:type="gramEnd"/>
            <w:r>
              <w:rPr>
                <w:rFonts w:ascii="Consolas" w:eastAsia="Consolas" w:hAnsi="Consolas"/>
                <w:sz w:val="16"/>
              </w:rPr>
              <w:t>1f2937;</w:t>
            </w:r>
          </w:p>
          <w:p w14:paraId="1A856BA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}</w:t>
            </w:r>
          </w:p>
          <w:p w14:paraId="0B809B6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5FD75453" w14:textId="77777777" w:rsidR="00B31C3F" w:rsidRDefault="008920E4">
            <w:pPr>
              <w:spacing w:after="0" w:line="240" w:lineRule="auto"/>
            </w:pPr>
            <w:proofErr w:type="gramStart"/>
            <w:r>
              <w:rPr>
                <w:rFonts w:ascii="Consolas" w:eastAsia="Consolas" w:hAnsi="Consolas"/>
                <w:sz w:val="16"/>
              </w:rPr>
              <w:t>.profile</w:t>
            </w:r>
            <w:proofErr w:type="gramEnd"/>
            <w:r>
              <w:rPr>
                <w:rFonts w:ascii="Consolas" w:eastAsia="Consolas" w:hAnsi="Consolas"/>
                <w:sz w:val="16"/>
              </w:rPr>
              <w:t>-card {</w:t>
            </w:r>
          </w:p>
          <w:p w14:paraId="62CAE90A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width: 90%;</w:t>
            </w:r>
          </w:p>
          <w:p w14:paraId="1D5B0C43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lastRenderedPageBreak/>
              <w:t xml:space="preserve">    </w:t>
            </w:r>
            <w:proofErr w:type="gramStart"/>
            <w:r>
              <w:rPr>
                <w:rFonts w:ascii="Consolas" w:eastAsia="Consolas" w:hAnsi="Consolas"/>
                <w:sz w:val="16"/>
              </w:rPr>
              <w:t>max-width</w:t>
            </w:r>
            <w:proofErr w:type="gramEnd"/>
            <w:r>
              <w:rPr>
                <w:rFonts w:ascii="Consolas" w:eastAsia="Consolas" w:hAnsi="Consolas"/>
                <w:sz w:val="16"/>
              </w:rPr>
              <w:t>: 700px;</w:t>
            </w:r>
          </w:p>
          <w:p w14:paraId="48F221D5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margin: 60px auto;</w:t>
            </w:r>
          </w:p>
          <w:p w14:paraId="0C08CAC3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padding: 30px;</w:t>
            </w:r>
          </w:p>
          <w:p w14:paraId="48576146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background-color: white;</w:t>
            </w:r>
          </w:p>
          <w:p w14:paraId="5B3B8A60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border-radius: 18px;</w:t>
            </w:r>
          </w:p>
          <w:p w14:paraId="16387DD0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box-shadow: 0 8px 20px </w:t>
            </w:r>
            <w:proofErr w:type="spellStart"/>
            <w:proofErr w:type="gramStart"/>
            <w:r>
              <w:rPr>
                <w:rFonts w:ascii="Consolas" w:eastAsia="Consolas" w:hAnsi="Consolas"/>
                <w:sz w:val="16"/>
              </w:rPr>
              <w:t>rgba</w:t>
            </w:r>
            <w:proofErr w:type="spellEnd"/>
            <w:r>
              <w:rPr>
                <w:rFonts w:ascii="Consolas" w:eastAsia="Consolas" w:hAnsi="Consolas"/>
                <w:sz w:val="16"/>
              </w:rPr>
              <w:t>(</w:t>
            </w:r>
            <w:proofErr w:type="gramEnd"/>
            <w:r>
              <w:rPr>
                <w:rFonts w:ascii="Consolas" w:eastAsia="Consolas" w:hAnsi="Consolas"/>
                <w:sz w:val="16"/>
              </w:rPr>
              <w:t>0, 0, 0, 0.12);</w:t>
            </w:r>
          </w:p>
          <w:p w14:paraId="103F4E7C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text-</w:t>
            </w:r>
            <w:proofErr w:type="gramStart"/>
            <w:r>
              <w:rPr>
                <w:rFonts w:ascii="Consolas" w:eastAsia="Consolas" w:hAnsi="Consolas"/>
                <w:sz w:val="16"/>
              </w:rPr>
              <w:t>align:</w:t>
            </w:r>
            <w:proofErr w:type="gramEnd"/>
            <w:r>
              <w:rPr>
                <w:rFonts w:ascii="Consolas" w:eastAsia="Consolas" w:hAnsi="Consolas"/>
                <w:sz w:val="16"/>
              </w:rPr>
              <w:t xml:space="preserve"> center;</w:t>
            </w:r>
          </w:p>
          <w:p w14:paraId="67B2AE2E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}</w:t>
            </w:r>
          </w:p>
          <w:p w14:paraId="4CD11152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0B92653D" w14:textId="77777777" w:rsidR="00B31C3F" w:rsidRDefault="008920E4">
            <w:pPr>
              <w:spacing w:after="0" w:line="240" w:lineRule="auto"/>
            </w:pPr>
            <w:proofErr w:type="gramStart"/>
            <w:r>
              <w:rPr>
                <w:rFonts w:ascii="Consolas" w:eastAsia="Consolas" w:hAnsi="Consolas"/>
                <w:sz w:val="16"/>
              </w:rPr>
              <w:t>.profile</w:t>
            </w:r>
            <w:proofErr w:type="gramEnd"/>
            <w:r>
              <w:rPr>
                <w:rFonts w:ascii="Consolas" w:eastAsia="Consolas" w:hAnsi="Consolas"/>
                <w:sz w:val="16"/>
              </w:rPr>
              <w:t>-image {</w:t>
            </w:r>
          </w:p>
          <w:p w14:paraId="0808D9C8" w14:textId="77777777" w:rsidR="008E71D9" w:rsidRPr="008E71D9" w:rsidRDefault="008920E4" w:rsidP="008E71D9">
            <w:pPr>
              <w:spacing w:after="0" w:line="240" w:lineRule="auto"/>
              <w:rPr>
                <w:rFonts w:ascii="Consolas" w:eastAsia="Consolas" w:hAnsi="Consolas"/>
                <w:sz w:val="16"/>
              </w:rPr>
            </w:pPr>
            <w:r>
              <w:rPr>
                <w:rFonts w:ascii="Consolas" w:eastAsia="Consolas" w:hAnsi="Consolas"/>
                <w:sz w:val="16"/>
              </w:rPr>
              <w:t xml:space="preserve">    </w:t>
            </w:r>
            <w:r w:rsidR="008E71D9" w:rsidRPr="008E71D9">
              <w:rPr>
                <w:rFonts w:ascii="Consolas" w:eastAsia="Consolas" w:hAnsi="Consolas"/>
                <w:sz w:val="16"/>
              </w:rPr>
              <w:t>width: 150px;</w:t>
            </w:r>
          </w:p>
          <w:p w14:paraId="569781F5" w14:textId="77777777" w:rsidR="008E71D9" w:rsidRPr="008E71D9" w:rsidRDefault="008E71D9" w:rsidP="008E71D9">
            <w:pPr>
              <w:spacing w:after="0" w:line="240" w:lineRule="auto"/>
              <w:rPr>
                <w:rFonts w:ascii="Consolas" w:eastAsia="Consolas" w:hAnsi="Consolas"/>
                <w:sz w:val="16"/>
              </w:rPr>
            </w:pPr>
            <w:r w:rsidRPr="008E71D9">
              <w:rPr>
                <w:rFonts w:ascii="Consolas" w:eastAsia="Consolas" w:hAnsi="Consolas"/>
                <w:sz w:val="16"/>
              </w:rPr>
              <w:t>    height: 200px;</w:t>
            </w:r>
          </w:p>
          <w:p w14:paraId="0D61659B" w14:textId="77777777" w:rsidR="008E71D9" w:rsidRPr="008E71D9" w:rsidRDefault="008E71D9" w:rsidP="008E71D9">
            <w:pPr>
              <w:spacing w:after="0" w:line="240" w:lineRule="auto"/>
              <w:rPr>
                <w:rFonts w:ascii="Consolas" w:eastAsia="Consolas" w:hAnsi="Consolas"/>
                <w:sz w:val="16"/>
              </w:rPr>
            </w:pPr>
            <w:r w:rsidRPr="008E71D9">
              <w:rPr>
                <w:rFonts w:ascii="Consolas" w:eastAsia="Consolas" w:hAnsi="Consolas"/>
                <w:sz w:val="16"/>
              </w:rPr>
              <w:t>    object-fit: cover;</w:t>
            </w:r>
          </w:p>
          <w:p w14:paraId="6C83975D" w14:textId="77777777" w:rsidR="008E71D9" w:rsidRPr="008E71D9" w:rsidRDefault="008E71D9" w:rsidP="008E71D9">
            <w:pPr>
              <w:spacing w:after="0" w:line="240" w:lineRule="auto"/>
              <w:rPr>
                <w:rFonts w:ascii="Consolas" w:eastAsia="Consolas" w:hAnsi="Consolas"/>
                <w:sz w:val="16"/>
              </w:rPr>
            </w:pPr>
            <w:r w:rsidRPr="008E71D9">
              <w:rPr>
                <w:rFonts w:ascii="Consolas" w:eastAsia="Consolas" w:hAnsi="Consolas"/>
                <w:sz w:val="16"/>
              </w:rPr>
              <w:t>    border-radius: 12px;</w:t>
            </w:r>
          </w:p>
          <w:p w14:paraId="0F52C37F" w14:textId="77777777" w:rsidR="008E71D9" w:rsidRPr="008E71D9" w:rsidRDefault="008E71D9" w:rsidP="008E71D9">
            <w:pPr>
              <w:spacing w:after="0" w:line="240" w:lineRule="auto"/>
              <w:rPr>
                <w:rFonts w:ascii="Consolas" w:eastAsia="Consolas" w:hAnsi="Consolas"/>
                <w:sz w:val="16"/>
              </w:rPr>
            </w:pPr>
            <w:r w:rsidRPr="008E71D9">
              <w:rPr>
                <w:rFonts w:ascii="Consolas" w:eastAsia="Consolas" w:hAnsi="Consolas"/>
                <w:sz w:val="16"/>
              </w:rPr>
              <w:t>    border: 5px solid #dbeafe;</w:t>
            </w:r>
          </w:p>
          <w:p w14:paraId="7522AA96" w14:textId="77777777" w:rsidR="008E71D9" w:rsidRPr="008E71D9" w:rsidRDefault="008E71D9" w:rsidP="008E71D9">
            <w:pPr>
              <w:spacing w:after="0" w:line="240" w:lineRule="auto"/>
              <w:rPr>
                <w:rFonts w:ascii="Consolas" w:eastAsia="Consolas" w:hAnsi="Consolas"/>
                <w:sz w:val="16"/>
              </w:rPr>
            </w:pPr>
            <w:r w:rsidRPr="008E71D9">
              <w:rPr>
                <w:rFonts w:ascii="Consolas" w:eastAsia="Consolas" w:hAnsi="Consolas"/>
                <w:sz w:val="16"/>
              </w:rPr>
              <w:t xml:space="preserve">    box-shadow: 0 4px 12px </w:t>
            </w:r>
            <w:proofErr w:type="spellStart"/>
            <w:proofErr w:type="gramStart"/>
            <w:r w:rsidRPr="008E71D9">
              <w:rPr>
                <w:rFonts w:ascii="Consolas" w:eastAsia="Consolas" w:hAnsi="Consolas"/>
                <w:sz w:val="16"/>
              </w:rPr>
              <w:t>rgba</w:t>
            </w:r>
            <w:proofErr w:type="spellEnd"/>
            <w:r w:rsidRPr="008E71D9">
              <w:rPr>
                <w:rFonts w:ascii="Consolas" w:eastAsia="Consolas" w:hAnsi="Consolas"/>
                <w:sz w:val="16"/>
              </w:rPr>
              <w:t>(</w:t>
            </w:r>
            <w:proofErr w:type="gramEnd"/>
            <w:r w:rsidRPr="008E71D9">
              <w:rPr>
                <w:rFonts w:ascii="Consolas" w:eastAsia="Consolas" w:hAnsi="Consolas"/>
                <w:sz w:val="16"/>
              </w:rPr>
              <w:t>0, 0, 0, 0.18);</w:t>
            </w:r>
          </w:p>
          <w:p w14:paraId="4DF73952" w14:textId="77777777" w:rsidR="008E71D9" w:rsidRPr="008E71D9" w:rsidRDefault="008E71D9" w:rsidP="008E71D9">
            <w:pPr>
              <w:spacing w:after="0" w:line="240" w:lineRule="auto"/>
              <w:rPr>
                <w:rFonts w:ascii="Consolas" w:eastAsia="Consolas" w:hAnsi="Consolas"/>
                <w:sz w:val="16"/>
              </w:rPr>
            </w:pPr>
            <w:r w:rsidRPr="008E71D9">
              <w:rPr>
                <w:rFonts w:ascii="Consolas" w:eastAsia="Consolas" w:hAnsi="Consolas"/>
                <w:sz w:val="16"/>
              </w:rPr>
              <w:t>    margin-bottom: 15px;</w:t>
            </w:r>
          </w:p>
          <w:p w14:paraId="5BDB2C14" w14:textId="205EF04F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}</w:t>
            </w:r>
          </w:p>
          <w:p w14:paraId="0236F208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10EFCC90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h1 {</w:t>
            </w:r>
          </w:p>
          <w:p w14:paraId="5A8777DF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</w:t>
            </w:r>
            <w:proofErr w:type="gramStart"/>
            <w:r>
              <w:rPr>
                <w:rFonts w:ascii="Consolas" w:eastAsia="Consolas" w:hAnsi="Consolas"/>
                <w:sz w:val="16"/>
              </w:rPr>
              <w:t>color: #</w:t>
            </w:r>
            <w:proofErr w:type="gramEnd"/>
            <w:r>
              <w:rPr>
                <w:rFonts w:ascii="Consolas" w:eastAsia="Consolas" w:hAnsi="Consolas"/>
                <w:sz w:val="16"/>
              </w:rPr>
              <w:t>1d4ed8;</w:t>
            </w:r>
          </w:p>
          <w:p w14:paraId="1A0E8267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margin-bottom: 5px;</w:t>
            </w:r>
          </w:p>
          <w:p w14:paraId="39AD5B79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}</w:t>
            </w:r>
          </w:p>
          <w:p w14:paraId="4A9AF152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3528B1C1" w14:textId="77777777" w:rsidR="00B31C3F" w:rsidRDefault="008920E4">
            <w:pPr>
              <w:spacing w:after="0" w:line="240" w:lineRule="auto"/>
            </w:pPr>
            <w:proofErr w:type="gramStart"/>
            <w:r>
              <w:rPr>
                <w:rFonts w:ascii="Consolas" w:eastAsia="Consolas" w:hAnsi="Consolas"/>
                <w:sz w:val="16"/>
              </w:rPr>
              <w:t>.subtitle</w:t>
            </w:r>
            <w:proofErr w:type="gramEnd"/>
            <w:r>
              <w:rPr>
                <w:rFonts w:ascii="Consolas" w:eastAsia="Consolas" w:hAnsi="Consolas"/>
                <w:sz w:val="16"/>
              </w:rPr>
              <w:t xml:space="preserve"> {</w:t>
            </w:r>
          </w:p>
          <w:p w14:paraId="75380038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</w:t>
            </w:r>
            <w:proofErr w:type="gramStart"/>
            <w:r>
              <w:rPr>
                <w:rFonts w:ascii="Consolas" w:eastAsia="Consolas" w:hAnsi="Consolas"/>
                <w:sz w:val="16"/>
              </w:rPr>
              <w:t>color: #</w:t>
            </w:r>
            <w:proofErr w:type="gramEnd"/>
            <w:r>
              <w:rPr>
                <w:rFonts w:ascii="Consolas" w:eastAsia="Consolas" w:hAnsi="Consolas"/>
                <w:sz w:val="16"/>
              </w:rPr>
              <w:t>6b7280;</w:t>
            </w:r>
          </w:p>
          <w:p w14:paraId="006D4CA6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margin-bottom: 25px;</w:t>
            </w:r>
          </w:p>
          <w:p w14:paraId="7C2229C8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}</w:t>
            </w:r>
          </w:p>
          <w:p w14:paraId="45A9E7A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2229AD31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.info-box {</w:t>
            </w:r>
          </w:p>
          <w:p w14:paraId="33E6065F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text-</w:t>
            </w:r>
            <w:proofErr w:type="gramStart"/>
            <w:r>
              <w:rPr>
                <w:rFonts w:ascii="Consolas" w:eastAsia="Consolas" w:hAnsi="Consolas"/>
                <w:sz w:val="16"/>
              </w:rPr>
              <w:t>align:</w:t>
            </w:r>
            <w:proofErr w:type="gramEnd"/>
            <w:r>
              <w:rPr>
                <w:rFonts w:ascii="Consolas" w:eastAsia="Consolas" w:hAnsi="Consolas"/>
                <w:sz w:val="16"/>
              </w:rPr>
              <w:t xml:space="preserve"> left;</w:t>
            </w:r>
          </w:p>
          <w:p w14:paraId="1A8F2EA0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background-</w:t>
            </w:r>
            <w:proofErr w:type="gramStart"/>
            <w:r>
              <w:rPr>
                <w:rFonts w:ascii="Consolas" w:eastAsia="Consolas" w:hAnsi="Consolas"/>
                <w:sz w:val="16"/>
              </w:rPr>
              <w:t>color: #</w:t>
            </w:r>
            <w:proofErr w:type="gramEnd"/>
            <w:r>
              <w:rPr>
                <w:rFonts w:ascii="Consolas" w:eastAsia="Consolas" w:hAnsi="Consolas"/>
                <w:sz w:val="16"/>
              </w:rPr>
              <w:t>f3f4f6;</w:t>
            </w:r>
          </w:p>
          <w:p w14:paraId="01FC67E0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padding: 18px;</w:t>
            </w:r>
          </w:p>
          <w:p w14:paraId="4B29B53F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border-radius: 12px;</w:t>
            </w:r>
          </w:p>
          <w:p w14:paraId="1A1B0690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margin-bottom: 25px;</w:t>
            </w:r>
          </w:p>
          <w:p w14:paraId="19D7702C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}</w:t>
            </w:r>
          </w:p>
          <w:p w14:paraId="78F701C0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370B24A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.info-box p {</w:t>
            </w:r>
          </w:p>
          <w:p w14:paraId="418AD97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margin: 10px 0;</w:t>
            </w:r>
          </w:p>
          <w:p w14:paraId="06C665AF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}</w:t>
            </w:r>
          </w:p>
          <w:p w14:paraId="043792D1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6307FDCB" w14:textId="77777777" w:rsidR="00B31C3F" w:rsidRDefault="008920E4">
            <w:pPr>
              <w:spacing w:after="0" w:line="240" w:lineRule="auto"/>
            </w:pPr>
            <w:proofErr w:type="gramStart"/>
            <w:r>
              <w:rPr>
                <w:rFonts w:ascii="Consolas" w:eastAsia="Consolas" w:hAnsi="Consolas"/>
                <w:sz w:val="16"/>
              </w:rPr>
              <w:t>.about</w:t>
            </w:r>
            <w:proofErr w:type="gramEnd"/>
            <w:r>
              <w:rPr>
                <w:rFonts w:ascii="Consolas" w:eastAsia="Consolas" w:hAnsi="Consolas"/>
                <w:sz w:val="16"/>
              </w:rPr>
              <w:t xml:space="preserve"> {</w:t>
            </w:r>
          </w:p>
          <w:p w14:paraId="44A0327B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text-</w:t>
            </w:r>
            <w:proofErr w:type="gramStart"/>
            <w:r>
              <w:rPr>
                <w:rFonts w:ascii="Consolas" w:eastAsia="Consolas" w:hAnsi="Consolas"/>
                <w:sz w:val="16"/>
              </w:rPr>
              <w:t>align:</w:t>
            </w:r>
            <w:proofErr w:type="gramEnd"/>
            <w:r>
              <w:rPr>
                <w:rFonts w:ascii="Consolas" w:eastAsia="Consolas" w:hAnsi="Consolas"/>
                <w:sz w:val="16"/>
              </w:rPr>
              <w:t xml:space="preserve"> left;</w:t>
            </w:r>
          </w:p>
          <w:p w14:paraId="50BD7B70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line-height: 1.7;</w:t>
            </w:r>
          </w:p>
          <w:p w14:paraId="103560F7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}</w:t>
            </w:r>
          </w:p>
          <w:p w14:paraId="6AD59F12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20447059" w14:textId="77777777" w:rsidR="00B31C3F" w:rsidRDefault="008920E4">
            <w:pPr>
              <w:spacing w:after="0" w:line="240" w:lineRule="auto"/>
            </w:pPr>
            <w:proofErr w:type="gramStart"/>
            <w:r>
              <w:rPr>
                <w:rFonts w:ascii="Consolas" w:eastAsia="Consolas" w:hAnsi="Consolas"/>
                <w:sz w:val="16"/>
              </w:rPr>
              <w:t>.about</w:t>
            </w:r>
            <w:proofErr w:type="gramEnd"/>
            <w:r>
              <w:rPr>
                <w:rFonts w:ascii="Consolas" w:eastAsia="Consolas" w:hAnsi="Consolas"/>
                <w:sz w:val="16"/>
              </w:rPr>
              <w:t xml:space="preserve"> h2 {</w:t>
            </w:r>
          </w:p>
          <w:p w14:paraId="7C96D514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</w:t>
            </w:r>
            <w:proofErr w:type="gramStart"/>
            <w:r>
              <w:rPr>
                <w:rFonts w:ascii="Consolas" w:eastAsia="Consolas" w:hAnsi="Consolas"/>
                <w:sz w:val="16"/>
              </w:rPr>
              <w:t>color: #</w:t>
            </w:r>
            <w:proofErr w:type="gramEnd"/>
            <w:r>
              <w:rPr>
                <w:rFonts w:ascii="Consolas" w:eastAsia="Consolas" w:hAnsi="Consolas"/>
                <w:sz w:val="16"/>
              </w:rPr>
              <w:t>2563eb;</w:t>
            </w:r>
          </w:p>
          <w:p w14:paraId="41795CCC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}</w:t>
            </w:r>
          </w:p>
        </w:tc>
      </w:tr>
    </w:tbl>
    <w:p w14:paraId="5E235292" w14:textId="77777777" w:rsidR="005831A4" w:rsidRDefault="005831A4">
      <w:pPr>
        <w:spacing w:after="80"/>
        <w:rPr>
          <w:b/>
        </w:rPr>
      </w:pPr>
    </w:p>
    <w:p w14:paraId="4E5387DE" w14:textId="77777777" w:rsidR="005831A4" w:rsidRDefault="005831A4">
      <w:pPr>
        <w:spacing w:after="80"/>
        <w:rPr>
          <w:b/>
        </w:rPr>
      </w:pPr>
    </w:p>
    <w:p w14:paraId="398B4FF1" w14:textId="77777777" w:rsidR="005831A4" w:rsidRDefault="005831A4">
      <w:pPr>
        <w:spacing w:after="80"/>
        <w:rPr>
          <w:b/>
        </w:rPr>
      </w:pPr>
    </w:p>
    <w:p w14:paraId="37272850" w14:textId="77777777" w:rsidR="005831A4" w:rsidRDefault="005831A4">
      <w:pPr>
        <w:spacing w:after="80"/>
        <w:rPr>
          <w:b/>
        </w:rPr>
      </w:pPr>
    </w:p>
    <w:p w14:paraId="324DC96F" w14:textId="77777777" w:rsidR="005831A4" w:rsidRDefault="005831A4">
      <w:pPr>
        <w:spacing w:after="80"/>
        <w:rPr>
          <w:b/>
        </w:rPr>
      </w:pPr>
    </w:p>
    <w:p w14:paraId="3808012C" w14:textId="77777777" w:rsidR="005831A4" w:rsidRDefault="005831A4">
      <w:pPr>
        <w:spacing w:after="80"/>
        <w:rPr>
          <w:b/>
        </w:rPr>
      </w:pPr>
    </w:p>
    <w:p w14:paraId="7A13C5CE" w14:textId="77777777" w:rsidR="005831A4" w:rsidRDefault="005831A4">
      <w:pPr>
        <w:spacing w:after="80"/>
        <w:rPr>
          <w:b/>
        </w:rPr>
      </w:pPr>
    </w:p>
    <w:p w14:paraId="67855E9B" w14:textId="77777777" w:rsidR="005831A4" w:rsidRDefault="005831A4">
      <w:pPr>
        <w:spacing w:after="80"/>
        <w:rPr>
          <w:b/>
        </w:rPr>
      </w:pPr>
    </w:p>
    <w:p w14:paraId="34D4D7DD" w14:textId="77777777" w:rsidR="005831A4" w:rsidRDefault="005831A4">
      <w:pPr>
        <w:spacing w:after="80"/>
        <w:rPr>
          <w:b/>
        </w:rPr>
      </w:pPr>
    </w:p>
    <w:p w14:paraId="50E8E3C7" w14:textId="77777777" w:rsidR="005831A4" w:rsidRDefault="005831A4">
      <w:pPr>
        <w:spacing w:after="80"/>
        <w:rPr>
          <w:b/>
        </w:rPr>
      </w:pPr>
    </w:p>
    <w:p w14:paraId="4EC357CA" w14:textId="6469FBAC" w:rsidR="00B31C3F" w:rsidRDefault="008920E4">
      <w:pPr>
        <w:spacing w:after="80"/>
      </w:pPr>
      <w:r>
        <w:rPr>
          <w:b/>
        </w:rPr>
        <w:lastRenderedPageBreak/>
        <w:t>Screenshot URL:</w:t>
      </w:r>
    </w:p>
    <w:p w14:paraId="7161F205" w14:textId="11847132" w:rsidR="007110BD" w:rsidRDefault="00BA6B4A">
      <w:pPr>
        <w:spacing w:after="80"/>
        <w:rPr>
          <w:b/>
          <w:color w:val="111827"/>
          <w:sz w:val="26"/>
        </w:rPr>
      </w:pPr>
      <w:r w:rsidRPr="00BA6B4A">
        <w:rPr>
          <w:b/>
          <w:noProof/>
          <w:color w:val="111827"/>
          <w:sz w:val="26"/>
        </w:rPr>
        <w:drawing>
          <wp:inline distT="0" distB="0" distL="0" distR="0" wp14:anchorId="20F7361A" wp14:editId="6E2F9792">
            <wp:extent cx="6764020" cy="3625215"/>
            <wp:effectExtent l="0" t="0" r="0" b="0"/>
            <wp:docPr id="15191509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1509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64020" cy="362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1446B" w14:textId="68B82E48" w:rsidR="00B31C3F" w:rsidRDefault="008920E4">
      <w:pPr>
        <w:spacing w:after="80"/>
      </w:pPr>
      <w:r>
        <w:rPr>
          <w:b/>
          <w:color w:val="111827"/>
          <w:sz w:val="26"/>
        </w:rPr>
        <w:t>=== IIS Website 2 (Port 8081) ===</w:t>
      </w:r>
    </w:p>
    <w:p w14:paraId="6F3AB235" w14:textId="77777777" w:rsidR="00B31C3F" w:rsidRDefault="008920E4">
      <w:pPr>
        <w:spacing w:after="80"/>
      </w:pPr>
      <w:r>
        <w:rPr>
          <w:b/>
        </w:rPr>
        <w:t>URL:</w:t>
      </w:r>
    </w:p>
    <w:p w14:paraId="39D38654" w14:textId="77777777" w:rsidR="00B31C3F" w:rsidRDefault="008920E4">
      <w:pPr>
        <w:spacing w:after="160"/>
      </w:pPr>
      <w:r>
        <w:t>http://localhost:8081</w:t>
      </w:r>
    </w:p>
    <w:p w14:paraId="02D50DBA" w14:textId="77777777" w:rsidR="00B31C3F" w:rsidRDefault="008920E4">
      <w:pPr>
        <w:spacing w:after="80"/>
      </w:pPr>
      <w:r>
        <w:rPr>
          <w:b/>
        </w:rPr>
        <w:t>Description:</w:t>
      </w:r>
    </w:p>
    <w:p w14:paraId="427C3771" w14:textId="77777777" w:rsidR="00B31C3F" w:rsidRDefault="008920E4">
      <w:pPr>
        <w:spacing w:after="40"/>
      </w:pPr>
      <w:proofErr w:type="spellStart"/>
      <w:r>
        <w:t>เว็บไซต์นี้เป็นหน้า</w:t>
      </w:r>
      <w:proofErr w:type="spellEnd"/>
      <w:r>
        <w:t xml:space="preserve"> ASP.NET Web Forms </w:t>
      </w:r>
      <w:proofErr w:type="spellStart"/>
      <w:r>
        <w:t>ที่ใช้คำสั่ง</w:t>
      </w:r>
      <w:proofErr w:type="spellEnd"/>
      <w:r>
        <w:t xml:space="preserve"> Server-side </w:t>
      </w:r>
      <w:proofErr w:type="spellStart"/>
      <w:r>
        <w:t>เพื่อแสดงข้อมูลแบบ</w:t>
      </w:r>
      <w:proofErr w:type="spellEnd"/>
      <w:r>
        <w:t xml:space="preserve"> dynamic </w:t>
      </w:r>
      <w:proofErr w:type="spellStart"/>
      <w:r>
        <w:t>จากฝั่ง</w:t>
      </w:r>
      <w:proofErr w:type="spellEnd"/>
      <w:r>
        <w:t xml:space="preserve"> Server</w:t>
      </w:r>
    </w:p>
    <w:p w14:paraId="167CA794" w14:textId="77777777" w:rsidR="005831A4" w:rsidRDefault="008920E4" w:rsidP="005831A4">
      <w:pPr>
        <w:spacing w:after="40"/>
      </w:pPr>
      <w:proofErr w:type="spellStart"/>
      <w:r>
        <w:t>ข้อมูลที่แสดงประกอบด้วยวันที่และเวลาปัจจุบัน</w:t>
      </w:r>
      <w:proofErr w:type="spellEnd"/>
      <w:r>
        <w:t xml:space="preserve"> </w:t>
      </w:r>
      <w:proofErr w:type="spellStart"/>
      <w:r>
        <w:t>ชื่อเครื่อง</w:t>
      </w:r>
      <w:proofErr w:type="spellEnd"/>
      <w:r>
        <w:t xml:space="preserve"> Server IP Address </w:t>
      </w:r>
      <w:proofErr w:type="spellStart"/>
      <w:r>
        <w:t>ของผู้เข้าใช้งาน</w:t>
      </w:r>
      <w:proofErr w:type="spellEnd"/>
      <w:r>
        <w:t xml:space="preserve"> </w:t>
      </w:r>
      <w:proofErr w:type="spellStart"/>
      <w:r>
        <w:t>ข้อมูล</w:t>
      </w:r>
      <w:proofErr w:type="spellEnd"/>
      <w:r>
        <w:t xml:space="preserve"> Browser </w:t>
      </w:r>
      <w:proofErr w:type="spellStart"/>
      <w:r>
        <w:t>และเวอร์ชัน</w:t>
      </w:r>
      <w:proofErr w:type="spellEnd"/>
      <w:r>
        <w:t xml:space="preserve"> .NET</w:t>
      </w:r>
    </w:p>
    <w:p w14:paraId="7460685E" w14:textId="24B38832" w:rsidR="00B31C3F" w:rsidRDefault="008920E4" w:rsidP="005831A4">
      <w:pPr>
        <w:spacing w:after="40"/>
      </w:pPr>
      <w:r>
        <w:rPr>
          <w:b/>
          <w:color w:val="15803D"/>
        </w:rPr>
        <w:t>ASPX Code: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32"/>
      </w:tblGrid>
      <w:tr w:rsidR="00B31C3F" w14:paraId="62431D21" w14:textId="77777777">
        <w:trPr>
          <w:jc w:val="center"/>
        </w:trPr>
        <w:tc>
          <w:tcPr>
            <w:tcW w:w="10652" w:type="dxa"/>
            <w:tcBorders>
              <w:top w:val="single" w:sz="8" w:space="0" w:color="D1D5DB"/>
              <w:left w:val="single" w:sz="8" w:space="0" w:color="D1D5DB"/>
              <w:bottom w:val="single" w:sz="8" w:space="0" w:color="D1D5DB"/>
              <w:right w:val="single" w:sz="8" w:space="0" w:color="D1D5DB"/>
            </w:tcBorders>
            <w:shd w:val="clear" w:color="auto" w:fill="F8FAFC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D197B2B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&lt;%@ Page Language="C#" %&gt;</w:t>
            </w:r>
          </w:p>
          <w:p w14:paraId="7596F117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3AAC02B5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&lt;!DOCTYPE html&gt;</w:t>
            </w:r>
          </w:p>
          <w:p w14:paraId="73F09D43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&lt;html lang="</w:t>
            </w:r>
            <w:proofErr w:type="spellStart"/>
            <w:r>
              <w:rPr>
                <w:rFonts w:ascii="Consolas" w:eastAsia="Consolas" w:hAnsi="Consolas"/>
                <w:sz w:val="16"/>
              </w:rPr>
              <w:t>th</w:t>
            </w:r>
            <w:proofErr w:type="spellEnd"/>
            <w:r>
              <w:rPr>
                <w:rFonts w:ascii="Consolas" w:eastAsia="Consolas" w:hAnsi="Consolas"/>
                <w:sz w:val="16"/>
              </w:rPr>
              <w:t>"&gt;</w:t>
            </w:r>
          </w:p>
          <w:p w14:paraId="70CE066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&lt;head&gt;</w:t>
            </w:r>
          </w:p>
          <w:p w14:paraId="2AD983C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&lt;meta charset="UTF-8"&gt;</w:t>
            </w:r>
          </w:p>
          <w:p w14:paraId="75A22137" w14:textId="76EFD3EA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&lt;title&gt;ASP.NET Server&lt;/title&gt;</w:t>
            </w:r>
          </w:p>
          <w:p w14:paraId="67E141B3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47A260A5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&lt;style&gt;</w:t>
            </w:r>
          </w:p>
          <w:p w14:paraId="3B627401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body {</w:t>
            </w:r>
          </w:p>
          <w:p w14:paraId="4B0930F1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margin: 0;</w:t>
            </w:r>
          </w:p>
          <w:p w14:paraId="3AA75A94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padding: 0;</w:t>
            </w:r>
          </w:p>
          <w:p w14:paraId="414AAF1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font-family: Arial, Tahoma, sans-serif;</w:t>
            </w:r>
          </w:p>
          <w:p w14:paraId="692CD315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background-</w:t>
            </w:r>
            <w:proofErr w:type="gramStart"/>
            <w:r>
              <w:rPr>
                <w:rFonts w:ascii="Consolas" w:eastAsia="Consolas" w:hAnsi="Consolas"/>
                <w:sz w:val="16"/>
              </w:rPr>
              <w:t>color: #</w:t>
            </w:r>
            <w:proofErr w:type="gramEnd"/>
            <w:r>
              <w:rPr>
                <w:rFonts w:ascii="Consolas" w:eastAsia="Consolas" w:hAnsi="Consolas"/>
                <w:sz w:val="16"/>
              </w:rPr>
              <w:t>f0fdf4;</w:t>
            </w:r>
          </w:p>
          <w:p w14:paraId="77AACDE1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</w:t>
            </w:r>
            <w:proofErr w:type="gramStart"/>
            <w:r>
              <w:rPr>
                <w:rFonts w:ascii="Consolas" w:eastAsia="Consolas" w:hAnsi="Consolas"/>
                <w:sz w:val="16"/>
              </w:rPr>
              <w:t>color: #</w:t>
            </w:r>
            <w:proofErr w:type="gramEnd"/>
            <w:r>
              <w:rPr>
                <w:rFonts w:ascii="Consolas" w:eastAsia="Consolas" w:hAnsi="Consolas"/>
                <w:sz w:val="16"/>
              </w:rPr>
              <w:t>14532d;</w:t>
            </w:r>
          </w:p>
          <w:p w14:paraId="6EA9173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}</w:t>
            </w:r>
          </w:p>
          <w:p w14:paraId="67ED6B94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1A4506A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.container {</w:t>
            </w:r>
          </w:p>
          <w:p w14:paraId="651DE2A1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width: 90%;</w:t>
            </w:r>
          </w:p>
          <w:p w14:paraId="468C14C7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</w:t>
            </w:r>
            <w:proofErr w:type="gramStart"/>
            <w:r>
              <w:rPr>
                <w:rFonts w:ascii="Consolas" w:eastAsia="Consolas" w:hAnsi="Consolas"/>
                <w:sz w:val="16"/>
              </w:rPr>
              <w:t>max-width</w:t>
            </w:r>
            <w:proofErr w:type="gramEnd"/>
            <w:r>
              <w:rPr>
                <w:rFonts w:ascii="Consolas" w:eastAsia="Consolas" w:hAnsi="Consolas"/>
                <w:sz w:val="16"/>
              </w:rPr>
              <w:t>: 750px;</w:t>
            </w:r>
          </w:p>
          <w:p w14:paraId="0705EB6A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margin: 60px auto;</w:t>
            </w:r>
          </w:p>
          <w:p w14:paraId="0925022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background-color: white;</w:t>
            </w:r>
          </w:p>
          <w:p w14:paraId="6BD12274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lastRenderedPageBreak/>
              <w:t xml:space="preserve">            padding: 30px;</w:t>
            </w:r>
          </w:p>
          <w:p w14:paraId="5123BF7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border-radius: 18px;</w:t>
            </w:r>
          </w:p>
          <w:p w14:paraId="63760848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box-shadow: 0 8px 20px </w:t>
            </w:r>
            <w:proofErr w:type="spellStart"/>
            <w:proofErr w:type="gramStart"/>
            <w:r>
              <w:rPr>
                <w:rFonts w:ascii="Consolas" w:eastAsia="Consolas" w:hAnsi="Consolas"/>
                <w:sz w:val="16"/>
              </w:rPr>
              <w:t>rgba</w:t>
            </w:r>
            <w:proofErr w:type="spellEnd"/>
            <w:r>
              <w:rPr>
                <w:rFonts w:ascii="Consolas" w:eastAsia="Consolas" w:hAnsi="Consolas"/>
                <w:sz w:val="16"/>
              </w:rPr>
              <w:t>(</w:t>
            </w:r>
            <w:proofErr w:type="gramEnd"/>
            <w:r>
              <w:rPr>
                <w:rFonts w:ascii="Consolas" w:eastAsia="Consolas" w:hAnsi="Consolas"/>
                <w:sz w:val="16"/>
              </w:rPr>
              <w:t>0, 0, 0, 0.12);</w:t>
            </w:r>
          </w:p>
          <w:p w14:paraId="4228A53F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}</w:t>
            </w:r>
          </w:p>
          <w:p w14:paraId="2C583BBA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4FF8203E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h1 {</w:t>
            </w:r>
          </w:p>
          <w:p w14:paraId="7CF9C3E9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</w:t>
            </w:r>
            <w:proofErr w:type="gramStart"/>
            <w:r>
              <w:rPr>
                <w:rFonts w:ascii="Consolas" w:eastAsia="Consolas" w:hAnsi="Consolas"/>
                <w:sz w:val="16"/>
              </w:rPr>
              <w:t>color: #</w:t>
            </w:r>
            <w:proofErr w:type="gramEnd"/>
            <w:r>
              <w:rPr>
                <w:rFonts w:ascii="Consolas" w:eastAsia="Consolas" w:hAnsi="Consolas"/>
                <w:sz w:val="16"/>
              </w:rPr>
              <w:t>15803d;</w:t>
            </w:r>
          </w:p>
          <w:p w14:paraId="14DDB63C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text-</w:t>
            </w:r>
            <w:proofErr w:type="gramStart"/>
            <w:r>
              <w:rPr>
                <w:rFonts w:ascii="Consolas" w:eastAsia="Consolas" w:hAnsi="Consolas"/>
                <w:sz w:val="16"/>
              </w:rPr>
              <w:t>align:</w:t>
            </w:r>
            <w:proofErr w:type="gramEnd"/>
            <w:r>
              <w:rPr>
                <w:rFonts w:ascii="Consolas" w:eastAsia="Consolas" w:hAnsi="Consolas"/>
                <w:sz w:val="16"/>
              </w:rPr>
              <w:t xml:space="preserve"> center;</w:t>
            </w:r>
          </w:p>
          <w:p w14:paraId="18A4E78D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}</w:t>
            </w:r>
          </w:p>
          <w:p w14:paraId="0953D834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7099FD68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</w:t>
            </w:r>
            <w:proofErr w:type="gramStart"/>
            <w:r>
              <w:rPr>
                <w:rFonts w:ascii="Consolas" w:eastAsia="Consolas" w:hAnsi="Consolas"/>
                <w:sz w:val="16"/>
              </w:rPr>
              <w:t>.box</w:t>
            </w:r>
            <w:proofErr w:type="gramEnd"/>
            <w:r>
              <w:rPr>
                <w:rFonts w:ascii="Consolas" w:eastAsia="Consolas" w:hAnsi="Consolas"/>
                <w:sz w:val="16"/>
              </w:rPr>
              <w:t xml:space="preserve"> {</w:t>
            </w:r>
          </w:p>
          <w:p w14:paraId="5E9B79A9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background-</w:t>
            </w:r>
            <w:proofErr w:type="gramStart"/>
            <w:r>
              <w:rPr>
                <w:rFonts w:ascii="Consolas" w:eastAsia="Consolas" w:hAnsi="Consolas"/>
                <w:sz w:val="16"/>
              </w:rPr>
              <w:t>color: #</w:t>
            </w:r>
            <w:proofErr w:type="gramEnd"/>
            <w:r>
              <w:rPr>
                <w:rFonts w:ascii="Consolas" w:eastAsia="Consolas" w:hAnsi="Consolas"/>
                <w:sz w:val="16"/>
              </w:rPr>
              <w:t>dcfce7;</w:t>
            </w:r>
          </w:p>
          <w:p w14:paraId="0D974467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padding: 18px;</w:t>
            </w:r>
          </w:p>
          <w:p w14:paraId="7F27EE7E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border-radius: 12px;</w:t>
            </w:r>
          </w:p>
          <w:p w14:paraId="39F55820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margin-top: 20px;</w:t>
            </w:r>
          </w:p>
          <w:p w14:paraId="1442A350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line-height: 1.8;</w:t>
            </w:r>
          </w:p>
          <w:p w14:paraId="5B7FE5D0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}</w:t>
            </w:r>
          </w:p>
          <w:p w14:paraId="54A04DC7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24D4B6BE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</w:t>
            </w:r>
            <w:proofErr w:type="gramStart"/>
            <w:r>
              <w:rPr>
                <w:rFonts w:ascii="Consolas" w:eastAsia="Consolas" w:hAnsi="Consolas"/>
                <w:sz w:val="16"/>
              </w:rPr>
              <w:t>.footer</w:t>
            </w:r>
            <w:proofErr w:type="gramEnd"/>
            <w:r>
              <w:rPr>
                <w:rFonts w:ascii="Consolas" w:eastAsia="Consolas" w:hAnsi="Consolas"/>
                <w:sz w:val="16"/>
              </w:rPr>
              <w:t xml:space="preserve"> {</w:t>
            </w:r>
          </w:p>
          <w:p w14:paraId="0F735CA3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margin-top: 25px;</w:t>
            </w:r>
          </w:p>
          <w:p w14:paraId="57B582E0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text-</w:t>
            </w:r>
            <w:proofErr w:type="gramStart"/>
            <w:r>
              <w:rPr>
                <w:rFonts w:ascii="Consolas" w:eastAsia="Consolas" w:hAnsi="Consolas"/>
                <w:sz w:val="16"/>
              </w:rPr>
              <w:t>align:</w:t>
            </w:r>
            <w:proofErr w:type="gramEnd"/>
            <w:r>
              <w:rPr>
                <w:rFonts w:ascii="Consolas" w:eastAsia="Consolas" w:hAnsi="Consolas"/>
                <w:sz w:val="16"/>
              </w:rPr>
              <w:t xml:space="preserve"> center;</w:t>
            </w:r>
          </w:p>
          <w:p w14:paraId="696AA4E9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</w:t>
            </w:r>
            <w:proofErr w:type="gramStart"/>
            <w:r>
              <w:rPr>
                <w:rFonts w:ascii="Consolas" w:eastAsia="Consolas" w:hAnsi="Consolas"/>
                <w:sz w:val="16"/>
              </w:rPr>
              <w:t>color: #</w:t>
            </w:r>
            <w:proofErr w:type="gramEnd"/>
            <w:r>
              <w:rPr>
                <w:rFonts w:ascii="Consolas" w:eastAsia="Consolas" w:hAnsi="Consolas"/>
                <w:sz w:val="16"/>
              </w:rPr>
              <w:t>4b5563;</w:t>
            </w:r>
          </w:p>
          <w:p w14:paraId="3B45812C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}</w:t>
            </w:r>
          </w:p>
          <w:p w14:paraId="7479387E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&lt;/style&gt;</w:t>
            </w:r>
          </w:p>
          <w:p w14:paraId="69792CDC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&lt;/head&gt;</w:t>
            </w:r>
          </w:p>
          <w:p w14:paraId="68BAF41F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&lt;body&gt;</w:t>
            </w:r>
          </w:p>
          <w:p w14:paraId="6734414B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&lt;div class="container"&gt;</w:t>
            </w:r>
          </w:p>
          <w:p w14:paraId="5AB9D9FF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&lt;h1&gt;Welcome to ASP.NET Website&lt;/h1&gt;</w:t>
            </w:r>
          </w:p>
          <w:p w14:paraId="26ED003A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</w:t>
            </w:r>
          </w:p>
          <w:p w14:paraId="6D2E7CD2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&lt;div class="box"&gt;</w:t>
            </w:r>
          </w:p>
          <w:p w14:paraId="2B7776A2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&lt;p&gt;&lt;strong&gt;</w:t>
            </w:r>
            <w:proofErr w:type="spellStart"/>
            <w:r>
              <w:rPr>
                <w:rFonts w:ascii="Consolas" w:eastAsia="Consolas" w:hAnsi="Consolas"/>
                <w:sz w:val="16"/>
              </w:rPr>
              <w:t>วันที่และเวลาปัจจุบัน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:&lt;/strong&gt; &lt;%= </w:t>
            </w:r>
            <w:proofErr w:type="spellStart"/>
            <w:r>
              <w:rPr>
                <w:rFonts w:ascii="Consolas" w:eastAsia="Consolas" w:hAnsi="Consolas"/>
                <w:sz w:val="16"/>
              </w:rPr>
              <w:t>DateTime.Now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 %&gt;&lt;/p&gt;</w:t>
            </w:r>
          </w:p>
          <w:p w14:paraId="210EDF86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&lt;p&gt;&lt;strong&gt;</w:t>
            </w:r>
            <w:proofErr w:type="spellStart"/>
            <w:r>
              <w:rPr>
                <w:rFonts w:ascii="Consolas" w:eastAsia="Consolas" w:hAnsi="Consolas"/>
                <w:sz w:val="16"/>
              </w:rPr>
              <w:t>ชื่อเครื่อง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 Server:&lt;/strong&gt; &lt;%= </w:t>
            </w:r>
            <w:proofErr w:type="spellStart"/>
            <w:r>
              <w:rPr>
                <w:rFonts w:ascii="Consolas" w:eastAsia="Consolas" w:hAnsi="Consolas"/>
                <w:sz w:val="16"/>
              </w:rPr>
              <w:t>Environment.MachineName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 %&gt;&lt;/p&gt;</w:t>
            </w:r>
          </w:p>
          <w:p w14:paraId="52A1D3C5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&lt;p&gt;&lt;strong&gt;IP Address </w:t>
            </w:r>
            <w:proofErr w:type="spellStart"/>
            <w:r>
              <w:rPr>
                <w:rFonts w:ascii="Consolas" w:eastAsia="Consolas" w:hAnsi="Consolas"/>
                <w:sz w:val="16"/>
              </w:rPr>
              <w:t>ของผู้เข้าใช้งาน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:&lt;/strong&gt; &lt;%= </w:t>
            </w:r>
            <w:proofErr w:type="spellStart"/>
            <w:r>
              <w:rPr>
                <w:rFonts w:ascii="Consolas" w:eastAsia="Consolas" w:hAnsi="Consolas"/>
                <w:sz w:val="16"/>
              </w:rPr>
              <w:t>Request.UserHostAddress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 %&gt;&lt;/p&gt;</w:t>
            </w:r>
          </w:p>
          <w:p w14:paraId="25462055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&lt;p&gt;&lt;strong&gt;</w:t>
            </w:r>
            <w:proofErr w:type="spellStart"/>
            <w:r>
              <w:rPr>
                <w:rFonts w:ascii="Consolas" w:eastAsia="Consolas" w:hAnsi="Consolas"/>
                <w:sz w:val="16"/>
              </w:rPr>
              <w:t>ชื่อ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 Browser:&lt;/strong&gt; &lt;%= </w:t>
            </w:r>
            <w:proofErr w:type="spellStart"/>
            <w:proofErr w:type="gramStart"/>
            <w:r>
              <w:rPr>
                <w:rFonts w:ascii="Consolas" w:eastAsia="Consolas" w:hAnsi="Consolas"/>
                <w:sz w:val="16"/>
              </w:rPr>
              <w:t>Request.Browser.Browser</w:t>
            </w:r>
            <w:proofErr w:type="spellEnd"/>
            <w:proofErr w:type="gramEnd"/>
            <w:r>
              <w:rPr>
                <w:rFonts w:ascii="Consolas" w:eastAsia="Consolas" w:hAnsi="Consolas"/>
                <w:sz w:val="16"/>
              </w:rPr>
              <w:t xml:space="preserve"> %&gt;&lt;/p&gt;</w:t>
            </w:r>
          </w:p>
          <w:p w14:paraId="0E5328B6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    &lt;p&gt;&lt;strong&gt;</w:t>
            </w:r>
            <w:proofErr w:type="spellStart"/>
            <w:r>
              <w:rPr>
                <w:rFonts w:ascii="Consolas" w:eastAsia="Consolas" w:hAnsi="Consolas"/>
                <w:sz w:val="16"/>
              </w:rPr>
              <w:t>เวอร์ชัน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 ASP.NET:&lt;/strong&gt; &lt;%= </w:t>
            </w:r>
            <w:proofErr w:type="spellStart"/>
            <w:r>
              <w:rPr>
                <w:rFonts w:ascii="Consolas" w:eastAsia="Consolas" w:hAnsi="Consolas"/>
                <w:sz w:val="16"/>
              </w:rPr>
              <w:t>Environment.Version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 %&gt;&lt;/p&gt;</w:t>
            </w:r>
          </w:p>
          <w:p w14:paraId="274D7AB4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    &lt;/div&gt;</w:t>
            </w:r>
          </w:p>
          <w:p w14:paraId="3F96EF9E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    &lt;/div&gt;</w:t>
            </w:r>
          </w:p>
          <w:p w14:paraId="1C736029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&lt;/body&gt;</w:t>
            </w:r>
          </w:p>
          <w:p w14:paraId="113CBD9E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>&lt;/html&gt;</w:t>
            </w:r>
          </w:p>
        </w:tc>
      </w:tr>
    </w:tbl>
    <w:p w14:paraId="43C166CF" w14:textId="77777777" w:rsidR="00B31C3F" w:rsidRDefault="00B31C3F">
      <w:pPr>
        <w:spacing w:after="80"/>
      </w:pPr>
    </w:p>
    <w:p w14:paraId="6D91FBA6" w14:textId="77777777" w:rsidR="00B31C3F" w:rsidRDefault="008920E4">
      <w:pPr>
        <w:spacing w:after="80"/>
      </w:pPr>
      <w:r>
        <w:rPr>
          <w:b/>
          <w:color w:val="15803D"/>
        </w:rPr>
        <w:t>Server-side Commands Used: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32"/>
      </w:tblGrid>
      <w:tr w:rsidR="00B31C3F" w14:paraId="7365B023" w14:textId="77777777">
        <w:trPr>
          <w:jc w:val="center"/>
        </w:trPr>
        <w:tc>
          <w:tcPr>
            <w:tcW w:w="10652" w:type="dxa"/>
            <w:tcBorders>
              <w:top w:val="single" w:sz="8" w:space="0" w:color="D1D5DB"/>
              <w:left w:val="single" w:sz="8" w:space="0" w:color="D1D5DB"/>
              <w:bottom w:val="single" w:sz="8" w:space="0" w:color="D1D5DB"/>
              <w:right w:val="single" w:sz="8" w:space="0" w:color="D1D5DB"/>
            </w:tcBorders>
            <w:shd w:val="clear" w:color="auto" w:fill="F8FAFC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46FF117" w14:textId="77777777" w:rsidR="00B31C3F" w:rsidRDefault="00B31C3F"/>
          <w:p w14:paraId="2580B47B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&lt;%= </w:t>
            </w:r>
            <w:proofErr w:type="spellStart"/>
            <w:r>
              <w:rPr>
                <w:rFonts w:ascii="Consolas" w:eastAsia="Consolas" w:hAnsi="Consolas"/>
                <w:sz w:val="16"/>
              </w:rPr>
              <w:t>DateTime.Now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 %&gt;</w:t>
            </w:r>
          </w:p>
          <w:p w14:paraId="5598A434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&lt;%= </w:t>
            </w:r>
            <w:proofErr w:type="spellStart"/>
            <w:r>
              <w:rPr>
                <w:rFonts w:ascii="Consolas" w:eastAsia="Consolas" w:hAnsi="Consolas"/>
                <w:sz w:val="16"/>
              </w:rPr>
              <w:t>Environment.MachineName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 %&gt;</w:t>
            </w:r>
          </w:p>
          <w:p w14:paraId="5BE050B5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&lt;%= </w:t>
            </w:r>
            <w:proofErr w:type="spellStart"/>
            <w:r>
              <w:rPr>
                <w:rFonts w:ascii="Consolas" w:eastAsia="Consolas" w:hAnsi="Consolas"/>
                <w:sz w:val="16"/>
              </w:rPr>
              <w:t>Request.UserHostAddress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 %&gt;</w:t>
            </w:r>
          </w:p>
          <w:p w14:paraId="47850639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&lt;%= </w:t>
            </w:r>
            <w:proofErr w:type="spellStart"/>
            <w:proofErr w:type="gramStart"/>
            <w:r>
              <w:rPr>
                <w:rFonts w:ascii="Consolas" w:eastAsia="Consolas" w:hAnsi="Consolas"/>
                <w:sz w:val="16"/>
              </w:rPr>
              <w:t>Request.Browser.Browser</w:t>
            </w:r>
            <w:proofErr w:type="spellEnd"/>
            <w:proofErr w:type="gramEnd"/>
            <w:r>
              <w:rPr>
                <w:rFonts w:ascii="Consolas" w:eastAsia="Consolas" w:hAnsi="Consolas"/>
                <w:sz w:val="16"/>
              </w:rPr>
              <w:t xml:space="preserve"> %&gt;</w:t>
            </w:r>
          </w:p>
          <w:p w14:paraId="554C83B6" w14:textId="77777777" w:rsidR="00B31C3F" w:rsidRDefault="008920E4">
            <w:pPr>
              <w:spacing w:after="0" w:line="240" w:lineRule="auto"/>
            </w:pPr>
            <w:r>
              <w:rPr>
                <w:rFonts w:ascii="Consolas" w:eastAsia="Consolas" w:hAnsi="Consolas"/>
                <w:sz w:val="16"/>
              </w:rPr>
              <w:t xml:space="preserve">&lt;%= </w:t>
            </w:r>
            <w:proofErr w:type="spellStart"/>
            <w:r>
              <w:rPr>
                <w:rFonts w:ascii="Consolas" w:eastAsia="Consolas" w:hAnsi="Consolas"/>
                <w:sz w:val="16"/>
              </w:rPr>
              <w:t>Environment.Version</w:t>
            </w:r>
            <w:proofErr w:type="spellEnd"/>
            <w:r>
              <w:rPr>
                <w:rFonts w:ascii="Consolas" w:eastAsia="Consolas" w:hAnsi="Consolas"/>
                <w:sz w:val="16"/>
              </w:rPr>
              <w:t xml:space="preserve"> %&gt;</w:t>
            </w:r>
          </w:p>
        </w:tc>
      </w:tr>
    </w:tbl>
    <w:p w14:paraId="1F231272" w14:textId="77777777" w:rsidR="00B31C3F" w:rsidRDefault="00B31C3F">
      <w:pPr>
        <w:spacing w:after="80"/>
      </w:pPr>
    </w:p>
    <w:p w14:paraId="260DF57F" w14:textId="77777777" w:rsidR="002C5D64" w:rsidRDefault="002C5D64">
      <w:pPr>
        <w:spacing w:after="80"/>
        <w:rPr>
          <w:b/>
        </w:rPr>
      </w:pPr>
    </w:p>
    <w:p w14:paraId="27126FE3" w14:textId="77777777" w:rsidR="002C5D64" w:rsidRDefault="002C5D64">
      <w:pPr>
        <w:spacing w:after="80"/>
        <w:rPr>
          <w:b/>
        </w:rPr>
      </w:pPr>
    </w:p>
    <w:p w14:paraId="1331B32B" w14:textId="77777777" w:rsidR="00EF4130" w:rsidRDefault="00EF4130">
      <w:pPr>
        <w:spacing w:after="80"/>
        <w:rPr>
          <w:b/>
        </w:rPr>
      </w:pPr>
    </w:p>
    <w:p w14:paraId="1C4A433E" w14:textId="77777777" w:rsidR="00EF4130" w:rsidRDefault="00EF4130">
      <w:pPr>
        <w:spacing w:after="80"/>
        <w:rPr>
          <w:b/>
        </w:rPr>
      </w:pPr>
    </w:p>
    <w:p w14:paraId="3F6F110C" w14:textId="77777777" w:rsidR="00EF4130" w:rsidRDefault="00EF4130">
      <w:pPr>
        <w:spacing w:after="80"/>
        <w:rPr>
          <w:b/>
        </w:rPr>
      </w:pPr>
    </w:p>
    <w:p w14:paraId="19225952" w14:textId="77777777" w:rsidR="00EF4130" w:rsidRDefault="00EF4130">
      <w:pPr>
        <w:spacing w:after="80"/>
        <w:rPr>
          <w:b/>
        </w:rPr>
      </w:pPr>
    </w:p>
    <w:p w14:paraId="2BCC99AE" w14:textId="77777777" w:rsidR="00EF4130" w:rsidRDefault="00EF4130">
      <w:pPr>
        <w:spacing w:after="80"/>
        <w:rPr>
          <w:b/>
        </w:rPr>
      </w:pPr>
    </w:p>
    <w:p w14:paraId="6F9C324D" w14:textId="77777777" w:rsidR="005831A4" w:rsidRDefault="005831A4">
      <w:pPr>
        <w:spacing w:after="80"/>
        <w:rPr>
          <w:b/>
        </w:rPr>
      </w:pPr>
    </w:p>
    <w:p w14:paraId="1F877044" w14:textId="4735A232" w:rsidR="00B31C3F" w:rsidRDefault="008920E4">
      <w:pPr>
        <w:spacing w:after="80"/>
      </w:pPr>
      <w:r>
        <w:rPr>
          <w:b/>
        </w:rPr>
        <w:lastRenderedPageBreak/>
        <w:t>Screenshot URL:</w:t>
      </w:r>
    </w:p>
    <w:p w14:paraId="6B9D9D0E" w14:textId="1F84838A" w:rsidR="00B31C3F" w:rsidRDefault="002C5D64" w:rsidP="005535F5">
      <w:pPr>
        <w:spacing w:after="80"/>
      </w:pPr>
      <w:r w:rsidRPr="002C5D64">
        <w:rPr>
          <w:noProof/>
        </w:rPr>
        <w:drawing>
          <wp:inline distT="0" distB="0" distL="0" distR="0" wp14:anchorId="702C9196" wp14:editId="6482B8A0">
            <wp:extent cx="6764020" cy="3632835"/>
            <wp:effectExtent l="0" t="0" r="0" b="5715"/>
            <wp:docPr id="200882382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82382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4020" cy="363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31C3F" w:rsidSect="00034616">
      <w:footerReference w:type="default" r:id="rId13"/>
      <w:pgSz w:w="12240" w:h="15840"/>
      <w:pgMar w:top="907" w:right="794" w:bottom="907" w:left="79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F7139" w14:textId="77777777" w:rsidR="00441E91" w:rsidRDefault="00441E91">
      <w:pPr>
        <w:spacing w:after="0" w:line="240" w:lineRule="auto"/>
      </w:pPr>
      <w:r>
        <w:separator/>
      </w:r>
    </w:p>
  </w:endnote>
  <w:endnote w:type="continuationSeparator" w:id="0">
    <w:p w14:paraId="2F56D6A3" w14:textId="77777777" w:rsidR="00441E91" w:rsidRDefault="00441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80DB" w14:textId="77777777" w:rsidR="00B31C3F" w:rsidRDefault="008920E4">
    <w:pPr>
      <w:pStyle w:val="a7"/>
      <w:jc w:val="center"/>
    </w:pPr>
    <w:r>
      <w:rPr>
        <w:color w:val="6B7280"/>
        <w:sz w:val="18"/>
      </w:rPr>
      <w:t>HW7 IIS Assignment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58674" w14:textId="77777777" w:rsidR="00441E91" w:rsidRDefault="00441E91">
      <w:pPr>
        <w:spacing w:after="0" w:line="240" w:lineRule="auto"/>
      </w:pPr>
      <w:r>
        <w:separator/>
      </w:r>
    </w:p>
  </w:footnote>
  <w:footnote w:type="continuationSeparator" w:id="0">
    <w:p w14:paraId="16BF723C" w14:textId="77777777" w:rsidR="00441E91" w:rsidRDefault="00441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13717313">
    <w:abstractNumId w:val="8"/>
  </w:num>
  <w:num w:numId="2" w16cid:durableId="709495233">
    <w:abstractNumId w:val="6"/>
  </w:num>
  <w:num w:numId="3" w16cid:durableId="1599941908">
    <w:abstractNumId w:val="5"/>
  </w:num>
  <w:num w:numId="4" w16cid:durableId="1304116894">
    <w:abstractNumId w:val="4"/>
  </w:num>
  <w:num w:numId="5" w16cid:durableId="357660887">
    <w:abstractNumId w:val="7"/>
  </w:num>
  <w:num w:numId="6" w16cid:durableId="2068265126">
    <w:abstractNumId w:val="3"/>
  </w:num>
  <w:num w:numId="7" w16cid:durableId="1220166716">
    <w:abstractNumId w:val="2"/>
  </w:num>
  <w:num w:numId="8" w16cid:durableId="1850676898">
    <w:abstractNumId w:val="1"/>
  </w:num>
  <w:num w:numId="9" w16cid:durableId="956452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46B0"/>
    <w:rsid w:val="00034616"/>
    <w:rsid w:val="0006063C"/>
    <w:rsid w:val="001159BB"/>
    <w:rsid w:val="0015074B"/>
    <w:rsid w:val="00153E93"/>
    <w:rsid w:val="001D652C"/>
    <w:rsid w:val="00251CC0"/>
    <w:rsid w:val="0029639D"/>
    <w:rsid w:val="002C5D64"/>
    <w:rsid w:val="00326F90"/>
    <w:rsid w:val="00401B09"/>
    <w:rsid w:val="00441E91"/>
    <w:rsid w:val="004C17D1"/>
    <w:rsid w:val="00500A0F"/>
    <w:rsid w:val="00500EAE"/>
    <w:rsid w:val="00522DD8"/>
    <w:rsid w:val="005535F5"/>
    <w:rsid w:val="00555B2C"/>
    <w:rsid w:val="005831A4"/>
    <w:rsid w:val="00587107"/>
    <w:rsid w:val="005B3C76"/>
    <w:rsid w:val="007001B0"/>
    <w:rsid w:val="007110BD"/>
    <w:rsid w:val="008920E4"/>
    <w:rsid w:val="008E71D9"/>
    <w:rsid w:val="00934687"/>
    <w:rsid w:val="009B06AA"/>
    <w:rsid w:val="00AA1D8D"/>
    <w:rsid w:val="00B31C3F"/>
    <w:rsid w:val="00B47730"/>
    <w:rsid w:val="00BA6B4A"/>
    <w:rsid w:val="00CB0664"/>
    <w:rsid w:val="00D064FB"/>
    <w:rsid w:val="00D948DB"/>
    <w:rsid w:val="00EF4130"/>
    <w:rsid w:val="00F6751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084035CA-3511-4B97-A8D7-482B5F2F4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Tahoma" w:eastAsia="Tahoma" w:hAnsi="Tahoma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หัวเรื่อง 1 อักขระ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หัวเรื่อง 2 อักขระ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หัวเรื่อง 3 อักขระ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ชื่อเรื่อง อักขระ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ชื่อเรื่องรอง อักขระ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เนื้อความ อักขระ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เนื้อความ 2 อักขระ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เนื้อความ 3 อักขระ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ข้อความแมโคร อักขระ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คำอ้างอิง อักขระ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หัวเรื่อง 4 อักขระ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หัวเรื่อง 6 อักขระ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หัวเรื่อง 7 อักขระ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หัวเรื่อง 8 อักขระ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หัวเรื่อง 9 อักขระ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ทำให้คำอ้างอิงเป็นสีเข้มขึ้น อักขระ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176544B88864DA4B0323D65E8D493" ma:contentTypeVersion="9" ma:contentTypeDescription="Create a new document." ma:contentTypeScope="" ma:versionID="e5947c59e4824e66e33dfcd0be748bba">
  <xsd:schema xmlns:xsd="http://www.w3.org/2001/XMLSchema" xmlns:xs="http://www.w3.org/2001/XMLSchema" xmlns:p="http://schemas.microsoft.com/office/2006/metadata/properties" xmlns:ns3="82a45408-1d67-4d62-9435-92d20aa509d0" targetNamespace="http://schemas.microsoft.com/office/2006/metadata/properties" ma:root="true" ma:fieldsID="bb6a143af8f5950e751f4aa1e8d894e6" ns3:_="">
    <xsd:import namespace="82a45408-1d67-4d62-9435-92d20aa509d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a45408-1d67-4d62-9435-92d20aa509d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2a45408-1d67-4d62-9435-92d20aa509d0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BBCE53-23AB-4AD6-BCD7-2A76D99BC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a45408-1d67-4d62-9435-92d20aa509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9A5D9-2F76-4B68-8AE1-48CA44C342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2181FF-3362-41A9-A517-5203B1ABD92F}">
  <ds:schemaRefs>
    <ds:schemaRef ds:uri="http://schemas.microsoft.com/office/2006/metadata/properties"/>
    <ds:schemaRef ds:uri="http://schemas.microsoft.com/office/infopath/2007/PartnerControls"/>
    <ds:schemaRef ds:uri="82a45408-1d67-4d62-9435-92d20aa509d0"/>
  </ds:schemaRefs>
</ds:datastoreItem>
</file>

<file path=docMetadata/LabelInfo.xml><?xml version="1.0" encoding="utf-8"?>
<clbl:labelList xmlns:clbl="http://schemas.microsoft.com/office/2020/mipLabelMetadata">
  <clbl:label id="{353f86ff-bbc3-4a83-bcc4-920535c0b83f}" enabled="1" method="Privileged" siteId="{dbf170fd-2115-452e-8c9d-43c7495ef30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นฤชิต บุญยัง</cp:lastModifiedBy>
  <cp:revision>3</cp:revision>
  <cp:lastPrinted>2026-07-08T15:34:00Z</cp:lastPrinted>
  <dcterms:created xsi:type="dcterms:W3CDTF">2026-07-08T15:35:00Z</dcterms:created>
  <dcterms:modified xsi:type="dcterms:W3CDTF">2026-07-08T15:36:00Z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0x01010064B176544B88864DA4B0323D65E8D493</vt:lpwstr>
  </property>
</Properties>
</file>